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0A885" w14:textId="77777777" w:rsidR="00350855" w:rsidRDefault="00000000">
      <w:pPr>
        <w:pStyle w:val="Cm"/>
      </w:pPr>
      <w:r>
        <w:t>TERMÉSZETVÉDELMI KEZELÉSI TERV</w:t>
      </w:r>
    </w:p>
    <w:p w14:paraId="50BDED87" w14:textId="77777777" w:rsidR="00350855" w:rsidRDefault="00000000">
      <w:r>
        <w:t>Újhartyán 097/12 hrsz.</w:t>
      </w:r>
      <w:r>
        <w:br/>
      </w:r>
    </w:p>
    <w:p w14:paraId="214E2D82" w14:textId="77777777" w:rsidR="00350855" w:rsidRDefault="00000000">
      <w:pPr>
        <w:pStyle w:val="Cmsor1"/>
      </w:pPr>
      <w:r>
        <w:t>1. Alapadatok</w:t>
      </w:r>
    </w:p>
    <w:p w14:paraId="4F34A96B" w14:textId="77777777" w:rsidR="00350855" w:rsidRDefault="00000000">
      <w:r>
        <w:t>Tervezési terület: Újhartyán külterület 097/12 hrsz.</w:t>
      </w:r>
      <w:r>
        <w:br/>
        <w:t>Művelési ág: gyep (rét) – ökológiai folyosó</w:t>
      </w:r>
      <w:r>
        <w:br/>
        <w:t>Terület nagysága: … ha</w:t>
      </w:r>
      <w:r>
        <w:br/>
        <w:t>Kezelő / tulajdonos: …</w:t>
      </w:r>
    </w:p>
    <w:p w14:paraId="32545BDE" w14:textId="77777777" w:rsidR="00350855" w:rsidRDefault="00000000">
      <w:pPr>
        <w:pStyle w:val="Cmsor1"/>
      </w:pPr>
      <w:r>
        <w:t>2. Jogszabályi háttér</w:t>
      </w:r>
    </w:p>
    <w:p w14:paraId="69552000" w14:textId="77777777" w:rsidR="00350855" w:rsidRDefault="00000000">
      <w:r>
        <w:t>1996. évi LIII. törvény a természet védelméről</w:t>
      </w:r>
      <w:r>
        <w:br/>
        <w:t>3/2008. (II. 5.) KvVM rendelet</w:t>
      </w:r>
      <w:r>
        <w:br/>
        <w:t>275/2004. (X. 8.) Korm. rendelet</w:t>
      </w:r>
    </w:p>
    <w:p w14:paraId="01B97D5D" w14:textId="77777777" w:rsidR="00350855" w:rsidRDefault="00000000">
      <w:pPr>
        <w:pStyle w:val="Cmsor1"/>
      </w:pPr>
      <w:r>
        <w:t>3. Terület leírása</w:t>
      </w:r>
    </w:p>
    <w:p w14:paraId="440B18B3" w14:textId="77777777" w:rsidR="00350855" w:rsidRDefault="00000000">
      <w:r>
        <w:t>Sík alföldi terület, természetközeli gyep.</w:t>
      </w:r>
      <w:r>
        <w:br/>
        <w:t>Ökológiai folyosó szerepű élőhely.</w:t>
      </w:r>
    </w:p>
    <w:p w14:paraId="78BF628B" w14:textId="77777777" w:rsidR="00350855" w:rsidRDefault="00000000">
      <w:pPr>
        <w:pStyle w:val="Cmsor1"/>
      </w:pPr>
      <w:r>
        <w:t>4. Célkitűzések</w:t>
      </w:r>
    </w:p>
    <w:p w14:paraId="61346555" w14:textId="77777777" w:rsidR="00350855" w:rsidRDefault="00000000">
      <w:r>
        <w:t>A gyep megőrzése, biodiverzitás fenntartása, inváziós fajok visszaszorítása.</w:t>
      </w:r>
    </w:p>
    <w:p w14:paraId="32204B04" w14:textId="77777777" w:rsidR="00350855" w:rsidRDefault="00000000">
      <w:pPr>
        <w:pStyle w:val="Cmsor1"/>
      </w:pPr>
      <w:r>
        <w:t>5. Kezelési előírások</w:t>
      </w:r>
    </w:p>
    <w:p w14:paraId="1BEAA9D4" w14:textId="77777777" w:rsidR="00350855" w:rsidRDefault="00000000">
      <w:r>
        <w:t>Kaszálás évente 1–2 alkalommal (június 15. után).</w:t>
      </w:r>
      <w:r>
        <w:br/>
        <w:t>Mozaikos kaszálás kötelező.</w:t>
      </w:r>
      <w:r>
        <w:br/>
        <w:t>Havi kaszálás tilos.</w:t>
      </w:r>
    </w:p>
    <w:p w14:paraId="1481E789" w14:textId="77777777" w:rsidR="00350855" w:rsidRDefault="00000000">
      <w:pPr>
        <w:pStyle w:val="Cmsor1"/>
      </w:pPr>
      <w:r>
        <w:t>6. Monitoring</w:t>
      </w:r>
    </w:p>
    <w:p w14:paraId="569C2B1D" w14:textId="77777777" w:rsidR="00350855" w:rsidRDefault="00000000">
      <w:r>
        <w:t>Éves felmérés, 3 évente részletes vizsgálat.</w:t>
      </w:r>
    </w:p>
    <w:p w14:paraId="402EE827" w14:textId="77777777" w:rsidR="00350855" w:rsidRDefault="00000000">
      <w:pPr>
        <w:pStyle w:val="Cmsor1"/>
      </w:pPr>
      <w:r>
        <w:t>7. Mellékletek</w:t>
      </w:r>
    </w:p>
    <w:p w14:paraId="628CFA3B" w14:textId="77777777" w:rsidR="00350855" w:rsidRDefault="00000000">
      <w:r>
        <w:t>Térképek, fotók, fajlista.</w:t>
      </w:r>
    </w:p>
    <w:sectPr w:rsidR="00350855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zmozottlist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zmozottlist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Felsorol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Felsorol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zmozottlist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Felsorol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95884469">
    <w:abstractNumId w:val="8"/>
  </w:num>
  <w:num w:numId="2" w16cid:durableId="891697856">
    <w:abstractNumId w:val="6"/>
  </w:num>
  <w:num w:numId="3" w16cid:durableId="1402563159">
    <w:abstractNumId w:val="5"/>
  </w:num>
  <w:num w:numId="4" w16cid:durableId="1444690791">
    <w:abstractNumId w:val="4"/>
  </w:num>
  <w:num w:numId="5" w16cid:durableId="908348121">
    <w:abstractNumId w:val="7"/>
  </w:num>
  <w:num w:numId="6" w16cid:durableId="1953898843">
    <w:abstractNumId w:val="3"/>
  </w:num>
  <w:num w:numId="7" w16cid:durableId="1636761860">
    <w:abstractNumId w:val="2"/>
  </w:num>
  <w:num w:numId="8" w16cid:durableId="2106075541">
    <w:abstractNumId w:val="1"/>
  </w:num>
  <w:num w:numId="9" w16cid:durableId="2082561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350855"/>
    <w:rsid w:val="004F10E8"/>
    <w:rsid w:val="00AA1D8D"/>
    <w:rsid w:val="00B47730"/>
    <w:rsid w:val="00CB0664"/>
    <w:rsid w:val="00EE45A5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25BE70"/>
  <w14:defaultImageDpi w14:val="300"/>
  <w15:docId w15:val="{A86F3C97-09AD-412B-BA1F-17B7CFA5C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C693F"/>
  </w:style>
  <w:style w:type="paragraph" w:styleId="Cmsor1">
    <w:name w:val="heading 1"/>
    <w:basedOn w:val="Norml"/>
    <w:next w:val="Norml"/>
    <w:link w:val="Cmsor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618BF"/>
  </w:style>
  <w:style w:type="paragraph" w:styleId="llb">
    <w:name w:val="footer"/>
    <w:basedOn w:val="Norml"/>
    <w:link w:val="llb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618BF"/>
  </w:style>
  <w:style w:type="paragraph" w:styleId="Nincstrkz">
    <w:name w:val="No Spacing"/>
    <w:uiPriority w:val="1"/>
    <w:qFormat/>
    <w:rsid w:val="00FC693F"/>
    <w:pPr>
      <w:spacing w:after="0" w:line="240" w:lineRule="auto"/>
    </w:pPr>
  </w:style>
  <w:style w:type="character" w:customStyle="1" w:styleId="Cmsor1Char">
    <w:name w:val="Címsor 1 Char"/>
    <w:basedOn w:val="Bekezdsalapbettpusa"/>
    <w:link w:val="Cmsor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">
    <w:name w:val="Title"/>
    <w:basedOn w:val="Norml"/>
    <w:next w:val="Norml"/>
    <w:link w:val="Cm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aszerbekezds">
    <w:name w:val="List Paragraph"/>
    <w:basedOn w:val="Norml"/>
    <w:uiPriority w:val="34"/>
    <w:qFormat/>
    <w:rsid w:val="00FC693F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AA1D8D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AA1D8D"/>
  </w:style>
  <w:style w:type="paragraph" w:styleId="Szvegtrzs2">
    <w:name w:val="Body Text 2"/>
    <w:basedOn w:val="Norml"/>
    <w:link w:val="Szvegtrzs2Char"/>
    <w:uiPriority w:val="99"/>
    <w:unhideWhenUsed/>
    <w:rsid w:val="00AA1D8D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rsid w:val="00AA1D8D"/>
  </w:style>
  <w:style w:type="paragraph" w:styleId="Szvegtrzs3">
    <w:name w:val="Body Text 3"/>
    <w:basedOn w:val="Norml"/>
    <w:link w:val="Szvegtrzs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AA1D8D"/>
    <w:rPr>
      <w:sz w:val="16"/>
      <w:szCs w:val="16"/>
    </w:rPr>
  </w:style>
  <w:style w:type="paragraph" w:styleId="Lista">
    <w:name w:val="List"/>
    <w:basedOn w:val="Norm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l"/>
    <w:uiPriority w:val="99"/>
    <w:unhideWhenUsed/>
    <w:rsid w:val="00326F90"/>
    <w:pPr>
      <w:ind w:left="1080" w:hanging="360"/>
      <w:contextualSpacing/>
    </w:pPr>
  </w:style>
  <w:style w:type="paragraph" w:styleId="Felsorols">
    <w:name w:val="List Bullet"/>
    <w:basedOn w:val="Norml"/>
    <w:uiPriority w:val="99"/>
    <w:unhideWhenUsed/>
    <w:rsid w:val="00326F90"/>
    <w:pPr>
      <w:numPr>
        <w:numId w:val="1"/>
      </w:numPr>
      <w:contextualSpacing/>
    </w:pPr>
  </w:style>
  <w:style w:type="paragraph" w:styleId="Felsorols2">
    <w:name w:val="List Bullet 2"/>
    <w:basedOn w:val="Norml"/>
    <w:uiPriority w:val="99"/>
    <w:unhideWhenUsed/>
    <w:rsid w:val="00326F90"/>
    <w:pPr>
      <w:numPr>
        <w:numId w:val="2"/>
      </w:numPr>
      <w:contextualSpacing/>
    </w:pPr>
  </w:style>
  <w:style w:type="paragraph" w:styleId="Felsorols3">
    <w:name w:val="List Bullet 3"/>
    <w:basedOn w:val="Norml"/>
    <w:uiPriority w:val="99"/>
    <w:unhideWhenUsed/>
    <w:rsid w:val="00326F90"/>
    <w:pPr>
      <w:numPr>
        <w:numId w:val="3"/>
      </w:numPr>
      <w:contextualSpacing/>
    </w:pPr>
  </w:style>
  <w:style w:type="paragraph" w:styleId="Szmozottlista">
    <w:name w:val="List Number"/>
    <w:basedOn w:val="Norml"/>
    <w:uiPriority w:val="99"/>
    <w:unhideWhenUsed/>
    <w:rsid w:val="00326F90"/>
    <w:pPr>
      <w:numPr>
        <w:numId w:val="5"/>
      </w:numPr>
      <w:contextualSpacing/>
    </w:pPr>
  </w:style>
  <w:style w:type="paragraph" w:styleId="Szmozottlista2">
    <w:name w:val="List Number 2"/>
    <w:basedOn w:val="Norml"/>
    <w:uiPriority w:val="99"/>
    <w:unhideWhenUsed/>
    <w:rsid w:val="0029639D"/>
    <w:pPr>
      <w:numPr>
        <w:numId w:val="6"/>
      </w:numPr>
      <w:contextualSpacing/>
    </w:pPr>
  </w:style>
  <w:style w:type="paragraph" w:styleId="Szmozottlista3">
    <w:name w:val="List Number 3"/>
    <w:basedOn w:val="Norml"/>
    <w:uiPriority w:val="99"/>
    <w:unhideWhenUsed/>
    <w:rsid w:val="0029639D"/>
    <w:pPr>
      <w:numPr>
        <w:numId w:val="7"/>
      </w:numPr>
      <w:contextualSpacing/>
    </w:pPr>
  </w:style>
  <w:style w:type="paragraph" w:styleId="Listafolytatsa">
    <w:name w:val="List Continue"/>
    <w:basedOn w:val="Norml"/>
    <w:uiPriority w:val="99"/>
    <w:unhideWhenUsed/>
    <w:rsid w:val="0029639D"/>
    <w:pPr>
      <w:spacing w:after="120"/>
      <w:ind w:left="360"/>
      <w:contextualSpacing/>
    </w:pPr>
  </w:style>
  <w:style w:type="paragraph" w:styleId="Listafolytatsa2">
    <w:name w:val="List Continue 2"/>
    <w:basedOn w:val="Norml"/>
    <w:uiPriority w:val="99"/>
    <w:unhideWhenUsed/>
    <w:rsid w:val="0029639D"/>
    <w:pPr>
      <w:spacing w:after="120"/>
      <w:ind w:left="720"/>
      <w:contextualSpacing/>
    </w:pPr>
  </w:style>
  <w:style w:type="paragraph" w:styleId="Listafolytatsa3">
    <w:name w:val="List Continue 3"/>
    <w:basedOn w:val="Norml"/>
    <w:uiPriority w:val="99"/>
    <w:unhideWhenUsed/>
    <w:rsid w:val="0029639D"/>
    <w:pPr>
      <w:spacing w:after="120"/>
      <w:ind w:left="1080"/>
      <w:contextualSpacing/>
    </w:pPr>
  </w:style>
  <w:style w:type="paragraph" w:styleId="Makrszvege">
    <w:name w:val="macro"/>
    <w:link w:val="Makrszvege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szvegeChar">
    <w:name w:val="Makró szövege Char"/>
    <w:basedOn w:val="Bekezdsalapbettpusa"/>
    <w:link w:val="Makrszvege"/>
    <w:uiPriority w:val="99"/>
    <w:rsid w:val="0029639D"/>
    <w:rPr>
      <w:rFonts w:ascii="Courier" w:hAnsi="Courier"/>
      <w:sz w:val="20"/>
      <w:szCs w:val="20"/>
    </w:rPr>
  </w:style>
  <w:style w:type="paragraph" w:styleId="Idzet">
    <w:name w:val="Quote"/>
    <w:basedOn w:val="Norml"/>
    <w:next w:val="Norml"/>
    <w:link w:val="IdzetChar"/>
    <w:uiPriority w:val="29"/>
    <w:qFormat/>
    <w:rsid w:val="00FC693F"/>
    <w:rPr>
      <w:i/>
      <w:iCs/>
      <w:color w:val="000000" w:themeColor="text1"/>
    </w:rPr>
  </w:style>
  <w:style w:type="character" w:customStyle="1" w:styleId="IdzetChar">
    <w:name w:val="Idézet Char"/>
    <w:basedOn w:val="Bekezdsalapbettpusa"/>
    <w:link w:val="Idzet"/>
    <w:uiPriority w:val="29"/>
    <w:rsid w:val="00FC693F"/>
    <w:rPr>
      <w:i/>
      <w:iCs/>
      <w:color w:val="000000" w:themeColor="text1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palrs">
    <w:name w:val="caption"/>
    <w:basedOn w:val="Norml"/>
    <w:next w:val="Norm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iemels2">
    <w:name w:val="Strong"/>
    <w:basedOn w:val="Bekezdsalapbettpusa"/>
    <w:uiPriority w:val="22"/>
    <w:qFormat/>
    <w:rsid w:val="00FC693F"/>
    <w:rPr>
      <w:b/>
      <w:bCs/>
    </w:rPr>
  </w:style>
  <w:style w:type="character" w:styleId="Kiemels">
    <w:name w:val="Emphasis"/>
    <w:basedOn w:val="Bekezdsalapbettpusa"/>
    <w:uiPriority w:val="20"/>
    <w:qFormat/>
    <w:rsid w:val="00FC693F"/>
    <w:rPr>
      <w:i/>
      <w:iCs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FC693F"/>
    <w:rPr>
      <w:b/>
      <w:bCs/>
      <w:i/>
      <w:iCs/>
      <w:color w:val="4F81BD" w:themeColor="accent1"/>
    </w:rPr>
  </w:style>
  <w:style w:type="character" w:styleId="Finomkiemels">
    <w:name w:val="Subtle Emphasis"/>
    <w:basedOn w:val="Bekezdsalapbettpusa"/>
    <w:uiPriority w:val="19"/>
    <w:qFormat/>
    <w:rsid w:val="00FC693F"/>
    <w:rPr>
      <w:i/>
      <w:iCs/>
      <w:color w:val="808080" w:themeColor="text1" w:themeTint="7F"/>
    </w:rPr>
  </w:style>
  <w:style w:type="character" w:styleId="Erskiemels">
    <w:name w:val="Intense Emphasis"/>
    <w:basedOn w:val="Bekezdsalapbettpusa"/>
    <w:uiPriority w:val="21"/>
    <w:qFormat/>
    <w:rsid w:val="00FC693F"/>
    <w:rPr>
      <w:b/>
      <w:bCs/>
      <w:i/>
      <w:iCs/>
      <w:color w:val="4F81BD" w:themeColor="accent1"/>
    </w:rPr>
  </w:style>
  <w:style w:type="character" w:styleId="Finomhivatkozs">
    <w:name w:val="Subtle Reference"/>
    <w:basedOn w:val="Bekezdsalapbettpusa"/>
    <w:uiPriority w:val="31"/>
    <w:qFormat/>
    <w:rsid w:val="00FC693F"/>
    <w:rPr>
      <w:smallCaps/>
      <w:color w:val="C0504D" w:themeColor="accent2"/>
      <w:u w:val="single"/>
    </w:rPr>
  </w:style>
  <w:style w:type="character" w:styleId="Ershivatkozs">
    <w:name w:val="Intense Reference"/>
    <w:basedOn w:val="Bekezdsalapbettpus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nyvcme">
    <w:name w:val="Book Title"/>
    <w:basedOn w:val="Bekezdsalapbettpusa"/>
    <w:uiPriority w:val="33"/>
    <w:qFormat/>
    <w:rsid w:val="00FC693F"/>
    <w:rPr>
      <w:b/>
      <w:bCs/>
      <w:smallCaps/>
      <w:spacing w:val="5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FC693F"/>
    <w:pPr>
      <w:outlineLvl w:val="9"/>
    </w:pPr>
  </w:style>
  <w:style w:type="table" w:styleId="Rcsostblzat">
    <w:name w:val="Table Grid"/>
    <w:basedOn w:val="Normltblzat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ilgostnus">
    <w:name w:val="Light Shading"/>
    <w:basedOn w:val="Normltblzat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lgosrnykols1jellszn">
    <w:name w:val="Light Shading Accent 1"/>
    <w:basedOn w:val="Normltblzat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lgosrnykols2jellszn">
    <w:name w:val="Light Shading Accent 2"/>
    <w:basedOn w:val="Normltblzat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lgosrnykols3jellszn">
    <w:name w:val="Light Shading Accent 3"/>
    <w:basedOn w:val="Normltblzat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lgosrnykols4jellszn">
    <w:name w:val="Light Shading Accent 4"/>
    <w:basedOn w:val="Normltblzat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lgosrnykols5jellszn">
    <w:name w:val="Light Shading Accent 5"/>
    <w:basedOn w:val="Normltblzat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lgosrnykols6jellszn">
    <w:name w:val="Light Shading Accent 6"/>
    <w:basedOn w:val="Normltblzat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Vilgoslista">
    <w:name w:val="Light List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lgoslista1jellszn">
    <w:name w:val="Light List Accent 1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lgoslista2jellszn">
    <w:name w:val="Light List Accent 2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lgoslista3jellszn">
    <w:name w:val="Light List Accent 3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lgoslista4jellszn">
    <w:name w:val="Light List Accent 4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lgoslista5jellszn">
    <w:name w:val="Light List Accent 5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lgoslista6jellszn">
    <w:name w:val="Light List Accent 6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lgosrcs">
    <w:name w:val="Light Grid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lgosrcs1jellszn">
    <w:name w:val="Light Grid Accent 1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lgosrcs2jellszn">
    <w:name w:val="Light Grid Accent 2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lgosrcs3jellszn">
    <w:name w:val="Light Grid Accent 3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lgosrcs4jellszn">
    <w:name w:val="Light Grid Accent 4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lgosrcs5jellszn">
    <w:name w:val="Light Grid Accent 5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lgosrcs6jellszn">
    <w:name w:val="Light Grid Accent 6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Kzepesrnykols1">
    <w:name w:val="Medium Shading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1jellszn">
    <w:name w:val="Medium Shading 1 Accent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2jellszn">
    <w:name w:val="Medium Shading 1 Accent 2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3jellszn">
    <w:name w:val="Medium Shading 1 Accent 3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4jellszn">
    <w:name w:val="Medium Shading 1 Accent 4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5jellszn">
    <w:name w:val="Medium Shading 1 Accent 5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6jellszn">
    <w:name w:val="Medium Shading 1 Accent 6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2">
    <w:name w:val="Medium Shading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1jellszn">
    <w:name w:val="Medium Shading 2 Accent 1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2jellszn">
    <w:name w:val="Medium Shading 2 Accent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3jellszn">
    <w:name w:val="Medium Shading 2 Accent 3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4jellszn">
    <w:name w:val="Medium Shading 2 Accent 4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5jellszn">
    <w:name w:val="Medium Shading 2 Accent 5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6jellszn">
    <w:name w:val="Medium Shading 2 Accent 6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lista1">
    <w:name w:val="Medium Lis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Kzepeslista11jellszn">
    <w:name w:val="Medium List 1 Accen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Kzepeslista12jellszn">
    <w:name w:val="Medium List 1 Accent 2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Kzepeslista13jellszn">
    <w:name w:val="Medium List 1 Accent 3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zepeslista14jellszn">
    <w:name w:val="Medium List 1 Accent 4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Kzepeslista15jellszn">
    <w:name w:val="Medium List 1 Accent 5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Kzepeslista16jellszn">
    <w:name w:val="Medium List 1 Accent 6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Kzepeslista2">
    <w:name w:val="Medium Lis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1jellszn">
    <w:name w:val="Medium List 2 Accent 1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2jellszn">
    <w:name w:val="Medium List 2 Accen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3jellszn">
    <w:name w:val="Medium List 2 Accent 3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4jellszn">
    <w:name w:val="Medium List 2 Accent 4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5jellszn">
    <w:name w:val="Medium List 2 Accent 5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6jellszn">
    <w:name w:val="Medium List 2 Accent 6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rcs1">
    <w:name w:val="Medium Grid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zepesrcs11jellszn">
    <w:name w:val="Medium Grid 1 Accent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zepesrcs12jellszn">
    <w:name w:val="Medium Grid 1 Accent 2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zepesrcs13jellszn">
    <w:name w:val="Medium Grid 1 Accent 3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zepesrcs14jellszn">
    <w:name w:val="Medium Grid 1 Accent 4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zepesrcs15jellszn">
    <w:name w:val="Medium Grid 1 Accent 5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zepesrcs16jellszn">
    <w:name w:val="Medium Grid 1 Accent 6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Kzepesrcs2">
    <w:name w:val="Medium Grid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1jellszn">
    <w:name w:val="Medium Grid 2 Accent 1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2jellszn">
    <w:name w:val="Medium Grid 2 Accent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3jellszn">
    <w:name w:val="Medium Grid 2 Accent 3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4jellszn">
    <w:name w:val="Medium Grid 2 Accent 4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5jellszn">
    <w:name w:val="Medium Grid 2 Accent 5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6jellszn">
    <w:name w:val="Medium Grid 2 Accent 6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3">
    <w:name w:val="Medium Grid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Kzepesrcs31jellszn">
    <w:name w:val="Medium Grid 3 Accent 1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Kzepesrcs32jellszn">
    <w:name w:val="Medium Grid 3 Accent 2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Kzepesrcs33jellszn">
    <w:name w:val="Medium Grid 3 Accent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Kzepesrcs34jellszn">
    <w:name w:val="Medium Grid 3 Accent 4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Kzepesrcs35jellszn">
    <w:name w:val="Medium Grid 3 Accent 5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Kzepesrcs36jellszn">
    <w:name w:val="Medium Grid 3 Accent 6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Sttlista">
    <w:name w:val="Dark List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Sttlista1jellszn">
    <w:name w:val="Dark List Accent 1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Sttlista2jellszn">
    <w:name w:val="Dark List Accent 2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Sttlista3jellszn">
    <w:name w:val="Dark List Accent 3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Sttlista4jellszn">
    <w:name w:val="Dark List Accent 4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Sttlista5jellszn">
    <w:name w:val="Dark List Accent 5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Sttlista6jellszn">
    <w:name w:val="Dark List Accent 6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znesrnykols">
    <w:name w:val="Colorful Shading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1jellszn">
    <w:name w:val="Colorful Shading Accent 1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2jellszn">
    <w:name w:val="Colorful Shading Accent 2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3jellszn">
    <w:name w:val="Colorful Shading Accent 3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nykols4jellszn">
    <w:name w:val="Colorful Shading Accent 4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5jellszn">
    <w:name w:val="Colorful Shading Accent 5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6jellszn">
    <w:name w:val="Colorful Shading Accent 6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lista">
    <w:name w:val="Colorful List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zneslista1jellszn">
    <w:name w:val="Colorful List Accent 1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zneslista2jellszn">
    <w:name w:val="Colorful List Accent 2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zneslista3jellszn">
    <w:name w:val="Colorful List Accent 3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zneslista4jellszn">
    <w:name w:val="Colorful List Accent 4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zneslista5jellszn">
    <w:name w:val="Colorful List Accent 5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zneslista6jellszn">
    <w:name w:val="Colorful List Accent 6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znesrcs">
    <w:name w:val="Colorful Grid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znesrcs1jellszn">
    <w:name w:val="Colorful Grid Accent 1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znesrcs2jellszn">
    <w:name w:val="Colorful Grid Accent 2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znesrcs3jellszn">
    <w:name w:val="Colorful Grid Accent 3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cs4jellszn">
    <w:name w:val="Colorful Grid Accent 4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znesrcs5jellszn">
    <w:name w:val="Colorful Grid Accent 5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znesrcs6jellszn">
    <w:name w:val="Colorful Grid Accent 6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Jegyzo</cp:lastModifiedBy>
  <cp:revision>2</cp:revision>
  <dcterms:created xsi:type="dcterms:W3CDTF">2026-04-09T07:38:00Z</dcterms:created>
  <dcterms:modified xsi:type="dcterms:W3CDTF">2026-04-09T07:38:00Z</dcterms:modified>
  <cp:category/>
</cp:coreProperties>
</file>